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Superior hypogastric plexus block - ultrasound-guided or image-guided</w:t>
      </w:r>
    </w:p>
    <w:p>
      <w:r>
        <w:t>Form ID: superior_hypogastric_plexus_block_us</w:t>
      </w:r>
    </w:p>
    <w:p>
      <w:r>
        <w:t>Type: Procedure</w:t>
      </w:r>
    </w:p>
    <w:p>
      <w:r>
        <w:t>Family: Pelvic / sympathetic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Superior hypogastric plexus block - ultrasound-guided or image-guided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