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Shoulder glenohumeral hyaluronic acid injection - ultrasound-guided</w:t>
      </w:r>
    </w:p>
    <w:p>
      <w:r>
        <w:t>Form ID: shoulder_ha_us</w:t>
      </w:r>
    </w:p>
    <w:p>
      <w:r>
        <w:t>Type: Procedure</w:t>
      </w:r>
    </w:p>
    <w:p>
      <w:r>
        <w:t>Family: Shoulder joint injections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Shoulder glenohumeral hyaluronic acid injection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