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Common peroneal nerve block - ultrasound-guided</w:t>
      </w:r>
    </w:p>
    <w:p>
      <w:r>
        <w:t>Form ID: peroneal_nerve_block_us</w:t>
      </w:r>
    </w:p>
    <w:p>
      <w:r>
        <w:t>Type: Procedure</w:t>
      </w:r>
    </w:p>
    <w:p>
      <w:r>
        <w:t>Family: Lower limb peripheral nerve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Common peroneal nerve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