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Pericapsular nerve group (PENG) block - ultrasound-guided</w:t>
      </w:r>
    </w:p>
    <w:p>
      <w:r>
        <w:t>Form ID: pengi_block_us</w:t>
      </w:r>
    </w:p>
    <w:p>
      <w:r>
        <w:t>Type: Procedure</w:t>
      </w:r>
    </w:p>
    <w:p>
      <w:r>
        <w:t>Family: Hip articular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Pericapsular nerve group (PENG)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