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PECS I / PECS II block - ultrasound-guided</w:t>
      </w:r>
    </w:p>
    <w:p>
      <w:r>
        <w:t>Form ID: pecs_block_us</w:t>
      </w:r>
    </w:p>
    <w:p>
      <w:r>
        <w:t>Type: Procedure</w:t>
      </w:r>
    </w:p>
    <w:p>
      <w:r>
        <w:t>Family: Regional anesthesia / fascial plane blocks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/ medication safety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/ function before procedure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/ cannula / device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Levels / target sites treated</w:t>
            </w:r>
          </w:p>
        </w:tc>
        <w:tc>
          <w:tcPr>
            <w:tcW w:type="dxa" w:w="1728"/>
          </w:tcPr>
          <w:p>
            <w:r>
              <w:t>levels_targets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 / endpoint confirmation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stimulation / safety check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spread / resistance / response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/ product / 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 / settings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mix / diluent / local anesthetic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 / total treatment delivered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/ expiry / device identifiers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PECS I / PECS II block - ultrasound-guided</w:t>
      </w:r>
    </w:p>
    <w:p>
      <w:r>
        <w:t>Indication: {{side}} procedure for {{diagnosis}}. {{clinical_indication}} Baseline pain/function: {{baseline_pain_function}}.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{{guidance}}. {{guidance_phrase}} Images: {{image_saved}}</w:t>
      </w:r>
    </w:p>
    <w:p/>
    <w:p>
      <w:r>
        <w:t>Technique: Using {{transducer_or_equipment}}, a {{needle}} was advanced via {{approach}} to {{target}} at {{levels_targets}}. Needle visualization/path: {{needle_visualization}} Safety check/aspiration/stimulation: {{aspiration_result}} Treatment character/spread/response: {{injection_character}}</w:t>
      </w:r>
    </w:p>
    <w:p/>
    <w:p>
      <w:r>
        <w:t>Medication / device: {{injectate_product}} Dose/volume/settings: {{dose_volume}} Medication mix/diluent: {{diluent_anesthetic}} Total delivered: {{total_volume}} Lot/expiry/device ID: {{lot_expiry}}</w:t>
      </w:r>
    </w:p>
    <w:p/>
    <w:p>
      <w:r>
        <w:t>Outcome: {{immediate_response}} Complications/adverse event: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