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Obturator nerve block - ultrasound-guided</w:t>
      </w:r>
    </w:p>
    <w:p>
      <w:r>
        <w:t>Form ID: obturator_nerve_block_us</w:t>
      </w:r>
    </w:p>
    <w:p>
      <w:r>
        <w:t>Type: Procedure</w:t>
      </w:r>
    </w:p>
    <w:p>
      <w:r>
        <w:t>Family: Pelvic / lower limb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Obturator nerve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