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paravertebral block - ultrasound-guided</w:t>
      </w:r>
    </w:p>
    <w:p>
      <w:r>
        <w:t>Form ID: lumbar_paravertebral_block_us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Lumbar paravertebral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