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medial branch block - ultrasound-guided</w:t>
      </w:r>
    </w:p>
    <w:p>
      <w:r>
        <w:t>Form ID: lumbar_facet_mbb_us</w:t>
      </w:r>
    </w:p>
    <w:p>
      <w:r>
        <w:t>Type: Procedure</w:t>
      </w:r>
    </w:p>
    <w:p>
      <w:r>
        <w:t>Family: Facet / medial branch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Lumbar medial branch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