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Greater trochanteric / gluteal tendon PRP injection - ultrasound-guided</w:t>
      </w:r>
    </w:p>
    <w:p>
      <w:r>
        <w:t>Form ID: greater_trochanter_prp_us</w:t>
      </w:r>
    </w:p>
    <w:p>
      <w:r>
        <w:t>Type: Procedure</w:t>
      </w:r>
    </w:p>
    <w:p>
      <w:r>
        <w:t>Family: Hip periarticular injections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Greater trochanteric / gluteal tendon PRP injection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