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First dorsal compartment / De Quervain corticosteroid injection - ultrasound-guided</w:t>
      </w:r>
    </w:p>
    <w:p>
      <w:r>
        <w:t>Form ID: dequervain_sheath_steroid_us</w:t>
      </w:r>
    </w:p>
    <w:p>
      <w:r>
        <w:t>Type: Procedure</w:t>
      </w:r>
    </w:p>
    <w:p>
      <w:r>
        <w:t>Family: Tendon sheath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First dorsal compartment / De Quervain corticosteroid injection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