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Caudal epidural steroid injection - ultrasound-guided / no fluoroscopy</w:t>
      </w:r>
    </w:p>
    <w:p>
      <w:r>
        <w:t>Form ID: caudal_esi_us</w:t>
      </w:r>
    </w:p>
    <w:p>
      <w:r>
        <w:t>Type: Procedure</w:t>
      </w:r>
    </w:p>
    <w:p>
      <w:r>
        <w:t>Family: Epidural steroid injections (ESI)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Caudal epidural steroid injection - ultrasound-guided / no fluoroscopy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