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Long head biceps tendon sheath corticosteroid injection - ultrasound-guided</w:t>
      </w:r>
    </w:p>
    <w:p>
      <w:r>
        <w:t>Form ID: biceps_tendon_sheath_steroid_us</w:t>
      </w:r>
    </w:p>
    <w:p>
      <w:r>
        <w:t>Type: Procedure</w:t>
      </w:r>
    </w:p>
    <w:p>
      <w:r>
        <w:t>Family: Shoulder tendon/bursa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Long head biceps tendon sheath corticosteroid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