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Shoulder osteoarthritis / adhesive capsulitis</w:t>
      </w:r>
    </w:p>
    <w:p>
      <w:r>
        <w:t>Form ID: hist_shoulder_oa_capsulitis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Shoulder osteoarthritis / adhesive capsulitis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