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Plantar fasciopathy</w:t>
      </w:r>
    </w:p>
    <w:p>
      <w:r>
        <w:t>Form ID: hist_plantar_fasciopathy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Plantar fasciopathy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