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Meralgia paresthetica / lateral femoral cutaneous neuralgia</w:t>
      </w:r>
    </w:p>
    <w:p>
      <w:r>
        <w:t>Form ID: hist_meralgia_paresthetica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Meralgia paresthetica / lateral femoral cutaneous neuralgia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