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Flank pain / thoracolumbar regional pain</w:t>
      </w:r>
    </w:p>
    <w:p>
      <w:r>
        <w:t>Form ID: exam_flank_pain_regional_pain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Flank pain / thoracolumbar regional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