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Coccydynia</w:t>
      </w:r>
    </w:p>
    <w:p>
      <w:r>
        <w:t>Form ID: hist_coccydynia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Coccydynia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