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Superior cluneal neuralgia</w:t>
      </w:r>
    </w:p>
    <w:p>
      <w:r>
        <w:t>Form ID: hist_cluneal_neuralgia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Superior cluneal neuralgia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