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Achilles tendinopathy</w:t>
      </w:r>
    </w:p>
    <w:p>
      <w:r>
        <w:t>Form ID: exam_achilles_tendinopathy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Achilles tendinopathy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